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197BAD5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4E7343A" w14:textId="77777777" w:rsidR="008469AA" w:rsidRDefault="00000000">
      <w:pPr>
        <w:keepNext/>
      </w:pPr>
      <w:r>
        <w:t>A student says 0.08 = 80%.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4: Fractions, Decimals, and Percents as Three Languages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